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4593397" name="019f46c4-0557-71d7-a524-60e4c04460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432718" name="019f46c4-0557-71d7-a524-60e4c04460a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Wohnzimmer/ Treppenhaus/ Gang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0814584" name="019f46e0-c2e3-7140-a3e3-eacf7614a9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285168" name="019f46e0-c2e3-7140-a3e3-eacf7614a94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0501238" name="019f46c6-54bf-76db-8123-7ef89cba8f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3793233" name="019f46c6-54bf-76db-8123-7ef89cba8f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17963452" name="019f46fc-5c50-7da2-a53c-812f108413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883474" name="019f46fc-5c50-7da2-a53c-812f108413b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81980803" name="019f46c9-085c-7fdf-89d2-eb67c0948a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286655" name="019f46c9-085c-7fdf-89d2-eb67c0948aa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Wohnzimmer/ Esszimmer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2231581" name="019f46e3-7fb6-7309-acea-7ecc47ef79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338776" name="019f46e3-7fb6-7309-acea-7ecc47ef79f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60512353" name="019f46fd-1445-7c23-92d8-e6e6f72bb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052822" name="019f46fd-1445-7c23-92d8-e6e6f72bbaf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30126509" name="019f4710-e39d-7cfe-a296-ef77d1974c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084446" name="019f4710-e39d-7cfe-a296-ef77d1974c4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1753558" name="019f46cb-8798-7507-9c94-74d66eb76d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824557" name="019f46cb-8798-7507-9c94-74d66eb76de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Esszimmer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95845268" name="019f46ee-6d99-72f3-8b3b-fef54f7b61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074560" name="019f46ee-6d99-72f3-8b3b-fef54f7b61a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Treppenhaus/ Gang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9922305" name="019f46e2-77ef-7fa0-bc6b-14b2a417bc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6605761" name="019f46e2-77ef-7fa0-bc6b-14b2a417bc4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52730237" name="019f46f2-ab7b-7786-aa93-8c4cb9f5ef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764148" name="019f46f2-ab7b-7786-aa93-8c4cb9f5ef0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1293651" name="019f4708-7403-7697-9d2b-d3eabbff2d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163374" name="019f4708-7403-7697-9d2b-d3eabbff2dc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 ( Untere Schicht mit Bituminösen Kleber.)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10442913" name="019f470f-8555-7c71-94b4-792140ede5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0889812" name="019f470f-8555-7c71-94b4-792140ede57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5892142" name="019f471a-3315-7c55-a38b-03677e2739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745209" name="019f471a-3315-7c55-a38b-03677e27395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6139118" name="019f4710-4b3f-74de-b4da-e7140a4ea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638650" name="019f4710-4b3f-74de-b4da-e7140a4eafc7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